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F752C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EnovelCms 小说程序 - 使用手册</w:t>
      </w:r>
    </w:p>
    <w:p w14:paraId="2E7E65A1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ascii="Arial" w:hAnsi="Arial" w:eastAsia="等线" w:cs="Arial"/>
          <w:b/>
          <w:sz w:val="22"/>
        </w:rPr>
        <w:t>版本</w:t>
      </w:r>
      <w:r>
        <w:rPr>
          <w:rFonts w:ascii="Arial" w:hAnsi="Arial" w:eastAsia="等线" w:cs="Arial"/>
          <w:sz w:val="22"/>
        </w:rPr>
        <w:t>：v1.</w:t>
      </w:r>
      <w:r>
        <w:rPr>
          <w:rFonts w:hint="eastAsia" w:ascii="Arial" w:hAnsi="Arial" w:eastAsia="等线" w:cs="Arial"/>
          <w:sz w:val="22"/>
          <w:lang w:val="en-US" w:eastAsia="zh-CN"/>
        </w:rPr>
        <w:t>5.1</w:t>
      </w:r>
    </w:p>
    <w:p w14:paraId="0FE7E643">
      <w:pPr>
        <w:spacing w:before="120" w:after="120" w:line="288" w:lineRule="auto"/>
        <w:ind w:left="0"/>
        <w:jc w:val="left"/>
        <w:rPr>
          <w:rFonts w:hint="default" w:ascii="Arial" w:hAnsi="Arial" w:eastAsia="等线" w:cs="Arial"/>
          <w:sz w:val="22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lang w:val="en-US" w:eastAsia="zh-CN"/>
        </w:rPr>
        <w:t>作者</w:t>
      </w:r>
      <w:r>
        <w:rPr>
          <w:rFonts w:hint="eastAsia" w:ascii="Arial" w:hAnsi="Arial" w:eastAsia="等线" w:cs="Arial"/>
          <w:sz w:val="22"/>
          <w:lang w:val="en-US" w:eastAsia="zh-CN"/>
        </w:rPr>
        <w:t>：文煞</w:t>
      </w:r>
    </w:p>
    <w:p w14:paraId="673927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最后更新</w:t>
      </w:r>
      <w:r>
        <w:rPr>
          <w:rFonts w:ascii="Arial" w:hAnsi="Arial" w:eastAsia="等线" w:cs="Arial"/>
          <w:sz w:val="22"/>
        </w:rPr>
        <w:t>：2026年0</w:t>
      </w:r>
      <w:r>
        <w:rPr>
          <w:rFonts w:hint="eastAsia" w:ascii="Arial" w:hAnsi="Arial" w:eastAsia="等线" w:cs="Arial"/>
          <w:sz w:val="22"/>
          <w:lang w:val="en-US" w:eastAsia="zh-CN"/>
        </w:rPr>
        <w:t>6</w:t>
      </w:r>
      <w:r>
        <w:rPr>
          <w:rFonts w:ascii="Arial" w:hAnsi="Arial" w:eastAsia="等线" w:cs="Arial"/>
          <w:sz w:val="22"/>
        </w:rPr>
        <w:t>月</w:t>
      </w:r>
    </w:p>
    <w:p w14:paraId="781E1C3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适用人群</w:t>
      </w:r>
      <w:r>
        <w:rPr>
          <w:rFonts w:ascii="Arial" w:hAnsi="Arial" w:eastAsia="等线" w:cs="Arial"/>
          <w:sz w:val="22"/>
        </w:rPr>
        <w:t>：站长、模板设计师、小说站爱好者</w:t>
      </w:r>
    </w:p>
    <w:p w14:paraId="4087E95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项目简介</w:t>
      </w:r>
      <w:r>
        <w:rPr>
          <w:rFonts w:ascii="Arial" w:hAnsi="Arial" w:eastAsia="等线" w:cs="Arial"/>
          <w:sz w:val="22"/>
        </w:rPr>
        <w:t>：EnovelCms 是基于 PHP + MySQL 开发的轻量级小说内容管理系统，功能轻量化、无冗余设计，适配个人及小型团队搭建文学小说站点，内置会员、付费、榜单、广告、多语言、自主采集等全套运营功能，上手简单、部署便捷。</w:t>
      </w:r>
    </w:p>
    <w:p w14:paraId="5173253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7C62CFA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📋 目录</w:t>
      </w:r>
      <w:bookmarkEnd w:id="0"/>
    </w:p>
    <w:p w14:paraId="4A0A17B1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快速安装</w:t>
      </w:r>
    </w:p>
    <w:p w14:paraId="4EF47241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后台功能详解</w:t>
      </w:r>
    </w:p>
    <w:p w14:paraId="5E71AD1B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模板设计教程</w:t>
      </w:r>
    </w:p>
    <w:p w14:paraId="6857D6B9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自定义榜单完全指南</w:t>
      </w:r>
    </w:p>
    <w:p w14:paraId="7458472A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伪静态配置</w:t>
      </w:r>
    </w:p>
    <w:p w14:paraId="09D5998E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常见问题</w:t>
      </w:r>
    </w:p>
    <w:p w14:paraId="77957B07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color w:val="3370FF"/>
          <w:sz w:val="22"/>
          <w:u w:val="none"/>
        </w:rPr>
        <w:t>技术支持</w:t>
      </w:r>
    </w:p>
    <w:p w14:paraId="4912D8F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FDD007F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🚀 快速安装</w:t>
      </w:r>
      <w:bookmarkEnd w:id="1"/>
    </w:p>
    <w:p w14:paraId="68DD5C84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环境要求</w:t>
      </w:r>
      <w:bookmarkEnd w:id="2"/>
    </w:p>
    <w:p w14:paraId="495F93D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搭建站点前，请确保服务器满足以下运行环境：</w:t>
      </w:r>
    </w:p>
    <w:p w14:paraId="6701B679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PHP：</w:t>
      </w:r>
      <w:r>
        <w:rPr>
          <w:rFonts w:hint="eastAsia" w:ascii="Arial" w:hAnsi="Arial" w:eastAsia="等线" w:cs="Arial"/>
          <w:sz w:val="22"/>
          <w:lang w:val="en-US" w:eastAsia="zh-CN"/>
        </w:rPr>
        <w:t>8</w:t>
      </w:r>
      <w:r>
        <w:rPr>
          <w:rFonts w:ascii="Arial" w:hAnsi="Arial" w:eastAsia="等线" w:cs="Arial"/>
          <w:sz w:val="22"/>
        </w:rPr>
        <w:t xml:space="preserve">.0 – 8.4（推荐 </w:t>
      </w:r>
      <w:r>
        <w:rPr>
          <w:rFonts w:hint="eastAsia" w:ascii="Arial" w:hAnsi="Arial" w:eastAsia="等线" w:cs="Arial"/>
          <w:sz w:val="22"/>
          <w:lang w:val="en-US" w:eastAsia="zh-CN"/>
        </w:rPr>
        <w:t>8.2</w:t>
      </w:r>
      <w:r>
        <w:rPr>
          <w:rFonts w:ascii="Arial" w:hAnsi="Arial" w:eastAsia="等线" w:cs="Arial"/>
          <w:sz w:val="22"/>
        </w:rPr>
        <w:t xml:space="preserve"> / 8.1 稳定版）</w:t>
      </w:r>
    </w:p>
    <w:p w14:paraId="241945D1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数据库：MySQL 5.6 / MariaDB 10.2+</w:t>
      </w:r>
    </w:p>
    <w:p w14:paraId="199D860B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扩展依赖：开启 PDO / MySQLi 数据库扩展</w:t>
      </w:r>
    </w:p>
    <w:p w14:paraId="3B5F3CAC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组件依赖：开启 GD 库（用于生成验证码）</w:t>
      </w:r>
    </w:p>
    <w:p w14:paraId="3B0267C2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安装步骤</w:t>
      </w:r>
      <w:bookmarkEnd w:id="3"/>
    </w:p>
    <w:p w14:paraId="63DE164F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将程序所有文件上传至网站根目录（例：</w:t>
      </w:r>
      <w:r>
        <w:rPr>
          <w:rFonts w:ascii="Consolas" w:hAnsi="Consolas" w:eastAsia="Consolas" w:cs="Consolas"/>
          <w:sz w:val="22"/>
          <w:shd w:val="clear" w:fill="EFF0F1"/>
        </w:rPr>
        <w:t>/wwwroot/</w:t>
      </w:r>
      <w:r>
        <w:rPr>
          <w:rFonts w:ascii="Arial" w:hAnsi="Arial" w:eastAsia="等线" w:cs="Arial"/>
          <w:sz w:val="22"/>
        </w:rPr>
        <w:t>）</w:t>
      </w:r>
    </w:p>
    <w:p w14:paraId="4C2E5BB4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设置以下目录权限为 </w:t>
      </w:r>
      <w:r>
        <w:rPr>
          <w:rFonts w:ascii="Arial" w:hAnsi="Arial" w:eastAsia="等线" w:cs="Arial"/>
          <w:b/>
          <w:sz w:val="22"/>
        </w:rPr>
        <w:t>755（可写）</w:t>
      </w:r>
      <w:r>
        <w:rPr>
          <w:rFonts w:ascii="Arial" w:hAnsi="Arial" w:eastAsia="等线" w:cs="Arial"/>
          <w:sz w:val="22"/>
        </w:rPr>
        <w:t>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sz w:val="22"/>
        </w:rPr>
        <w:t xml:space="preserve">        </w:t>
      </w:r>
    </w:p>
    <w:p w14:paraId="7C6D62B9">
      <w:pPr>
        <w:numPr>
          <w:ilvl w:val="0"/>
          <w:numId w:val="14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/data/</w:t>
      </w:r>
    </w:p>
    <w:p w14:paraId="55A2DA1E">
      <w:pPr>
        <w:numPr>
          <w:ilvl w:val="0"/>
          <w:numId w:val="15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/data/chapters/</w:t>
      </w:r>
    </w:p>
    <w:p w14:paraId="200F6AFB">
      <w:pPr>
        <w:numPr>
          <w:ilvl w:val="0"/>
          <w:numId w:val="16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/data/covers/</w:t>
      </w:r>
    </w:p>
    <w:p w14:paraId="6BA11C47">
      <w:pPr>
        <w:numPr>
          <w:ilvl w:val="0"/>
          <w:numId w:val="17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/assets/uploads/logo/</w:t>
      </w:r>
    </w:p>
    <w:p w14:paraId="5563C6E8">
      <w:pPr>
        <w:numPr>
          <w:ilvl w:val="0"/>
          <w:numId w:val="18"/>
        </w:numPr>
        <w:spacing w:before="120" w:after="120" w:line="288" w:lineRule="auto"/>
        <w:ind w:left="453"/>
        <w:jc w:val="left"/>
      </w:pPr>
      <w:r>
        <w:rPr>
          <w:rFonts w:ascii="Consolas" w:hAnsi="Consolas" w:eastAsia="Consolas" w:cs="Consolas"/>
          <w:sz w:val="22"/>
          <w:shd w:val="clear" w:fill="EFF0F1"/>
        </w:rPr>
        <w:t>/assets/uploads/ads/</w:t>
      </w:r>
    </w:p>
    <w:p w14:paraId="53150E62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访问安装地址：</w:t>
      </w:r>
      <w:r>
        <w:rPr>
          <w:rFonts w:ascii="Consolas" w:hAnsi="Consolas" w:eastAsia="Consolas" w:cs="Consolas"/>
          <w:sz w:val="22"/>
          <w:shd w:val="clear" w:fill="EFF0F1"/>
        </w:rPr>
        <w:t>http://你的域名/install.php</w:t>
      </w:r>
      <w:r>
        <w:rPr>
          <w:rFonts w:ascii="Arial" w:hAnsi="Arial" w:eastAsia="等线" w:cs="Arial"/>
          <w:sz w:val="22"/>
        </w:rPr>
        <w:t>（安装包需联系作者获取）</w:t>
      </w:r>
    </w:p>
    <w:p w14:paraId="143DBD6E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填写数据库连接信息、自定义管理员账号密码，完成一键安装</w:t>
      </w:r>
    </w:p>
    <w:p w14:paraId="6D99C059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安装完成后务必删除 install.php 安装文件</w:t>
      </w:r>
      <w:r>
        <w:rPr>
          <w:rFonts w:ascii="Arial" w:hAnsi="Arial" w:eastAsia="等线" w:cs="Arial"/>
          <w:sz w:val="22"/>
        </w:rPr>
        <w:t>，保障站点安全</w:t>
      </w:r>
    </w:p>
    <w:p w14:paraId="0D5D33C1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访问后台地址 </w:t>
      </w:r>
      <w:r>
        <w:rPr>
          <w:rFonts w:ascii="Consolas" w:hAnsi="Consolas" w:eastAsia="Consolas" w:cs="Consolas"/>
          <w:sz w:val="22"/>
          <w:shd w:val="clear" w:fill="EFF0F1"/>
        </w:rPr>
        <w:t>/admin</w:t>
      </w:r>
      <w:r>
        <w:rPr>
          <w:rFonts w:ascii="Arial" w:hAnsi="Arial" w:eastAsia="等线" w:cs="Arial"/>
          <w:sz w:val="22"/>
        </w:rPr>
        <w:t>，登录后完成网站基础配置</w:t>
      </w:r>
    </w:p>
    <w:p w14:paraId="73D9E116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0F89114E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⚙️ 后台功能详解</w:t>
      </w:r>
      <w:bookmarkEnd w:id="4"/>
    </w:p>
    <w:p w14:paraId="6F49F6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后台访问路径</w:t>
      </w:r>
      <w:r>
        <w:rPr>
          <w:rFonts w:ascii="Arial" w:hAnsi="Arial" w:eastAsia="等线" w:cs="Arial"/>
          <w:sz w:val="22"/>
        </w:rPr>
        <w:t>：</w:t>
      </w:r>
      <w:r>
        <w:rPr>
          <w:rFonts w:ascii="Consolas" w:hAnsi="Consolas" w:eastAsia="Consolas" w:cs="Consolas"/>
          <w:sz w:val="22"/>
          <w:shd w:val="clear" w:fill="EFF0F1"/>
        </w:rPr>
        <w:t>/admin</w:t>
      </w:r>
    </w:p>
    <w:p w14:paraId="52F569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使用须知</w:t>
      </w:r>
      <w:r>
        <w:rPr>
          <w:rFonts w:ascii="Arial" w:hAnsi="Arial" w:eastAsia="等线" w:cs="Arial"/>
          <w:sz w:val="22"/>
        </w:rPr>
        <w:t>：首次搭建站点，需优先在「系统设置」配置网站基础信息、SMTP邮件服务、支付接口，否则注册、充值功能无法正常使用。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</w:tblGrid>
      <w:tr w14:paraId="4F82C7C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6B5EB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后台菜单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8521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功能说明</w:t>
            </w:r>
          </w:p>
        </w:tc>
      </w:tr>
      <w:tr w14:paraId="2767A41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38189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控制台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A654C5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查看站点数据统计（小说总量、用户数、签到数据）、修改管理员密码</w:t>
            </w:r>
          </w:p>
        </w:tc>
      </w:tr>
      <w:tr w14:paraId="5885B00F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07616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系统设置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D78CC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配置网站名称、分页数量、统计代码、Logo、签到规则、VIP价格、SMTP邮件服务器等全局参数</w:t>
            </w:r>
          </w:p>
        </w:tc>
      </w:tr>
      <w:tr w14:paraId="37E9812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B5FA1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小说管理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BE9B3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新增/编辑/删除小说、上传小说封面、管理章节内容（章节内容独立存储为TXT文件）</w:t>
            </w:r>
          </w:p>
        </w:tc>
      </w:tr>
      <w:tr w14:paraId="40EC5CB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1DF52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分类管理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4991A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自定义小说分类、支持分类排序、新增/删除分类</w:t>
            </w:r>
          </w:p>
        </w:tc>
      </w:tr>
      <w:tr w14:paraId="670D4C4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90424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用户管理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E714D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查看全站用户列表、手动编辑用户金币、调整VIP等级</w:t>
            </w:r>
          </w:p>
        </w:tc>
      </w:tr>
      <w:tr w14:paraId="616AA2C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37FE2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广告管理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61325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多位置自定义HTML广告、支持广告排序、VIP用户自动屏蔽广告</w:t>
            </w:r>
          </w:p>
        </w:tc>
      </w:tr>
      <w:tr w14:paraId="7651A08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C6F878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自定义榜单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CCBFD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可视化创建动态数据榜单，自定义筛选、排序、缓存规则（详细教程见下文）</w:t>
            </w:r>
          </w:p>
        </w:tc>
      </w:tr>
      <w:tr w14:paraId="0298AE2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12781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SEO设置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FC083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全站各页面独立配置标题、关键词、描述，支持变量调用</w:t>
            </w:r>
          </w:p>
        </w:tc>
      </w:tr>
      <w:tr w14:paraId="155319D3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3E181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支付配置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5311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接入易支付网关，填写网关地址、PID、KEY密钥</w:t>
            </w:r>
          </w:p>
        </w:tc>
      </w:tr>
      <w:tr w14:paraId="631E8AA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6523F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充值订单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D3BE74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查看全站VIP充值订单，支持筛选已支付/未支付订单</w:t>
            </w:r>
          </w:p>
        </w:tc>
      </w:tr>
      <w:tr w14:paraId="5993904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B7F90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语言管理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62AE3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设置站点默认语言、上传自定义PHP格式语言包，支持多语言站点</w:t>
            </w:r>
          </w:p>
        </w:tc>
      </w:tr>
      <w:tr w14:paraId="0BB278B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3E3114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伪静态规则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DD11B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自动识别服务器类型，生成 Apache/Nginx/IIS 对应伪静态规则</w:t>
            </w:r>
          </w:p>
        </w:tc>
      </w:tr>
      <w:tr w14:paraId="5F4A596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1C019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签到日志</w:t>
            </w:r>
          </w:p>
        </w:tc>
        <w:tc>
          <w:tcPr>
            <w:tcW w:w="300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0B7B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记录全站用户签到数据，支持按用户名、日期筛选查询</w:t>
            </w:r>
          </w:p>
        </w:tc>
      </w:tr>
    </w:tbl>
    <w:p w14:paraId="6CBCCD2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131B0C7E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🎨 模板设计教程</w:t>
      </w:r>
      <w:bookmarkEnd w:id="5"/>
    </w:p>
    <w:p w14:paraId="3364352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程序采用</w:t>
      </w:r>
      <w:r>
        <w:rPr>
          <w:rFonts w:ascii="Arial" w:hAnsi="Arial" w:eastAsia="等线" w:cs="Arial"/>
          <w:b/>
          <w:sz w:val="22"/>
        </w:rPr>
        <w:t>原生PHP模板引擎</w:t>
      </w:r>
      <w:r>
        <w:rPr>
          <w:rFonts w:ascii="Arial" w:hAnsi="Arial" w:eastAsia="等线" w:cs="Arial"/>
          <w:sz w:val="22"/>
        </w:rPr>
        <w:t xml:space="preserve">，所有前台模板文件存放于 </w:t>
      </w:r>
      <w:r>
        <w:rPr>
          <w:rFonts w:ascii="Consolas" w:hAnsi="Consolas" w:eastAsia="Consolas" w:cs="Consolas"/>
          <w:sz w:val="22"/>
          <w:shd w:val="clear" w:fill="EFF0F1"/>
        </w:rPr>
        <w:t>/templates/</w:t>
      </w:r>
      <w:r>
        <w:rPr>
          <w:rFonts w:ascii="Arial" w:hAnsi="Arial" w:eastAsia="等线" w:cs="Arial"/>
          <w:sz w:val="22"/>
        </w:rPr>
        <w:t xml:space="preserve">、用户中心模板存放于 </w:t>
      </w:r>
      <w:r>
        <w:rPr>
          <w:rFonts w:ascii="Consolas" w:hAnsi="Consolas" w:eastAsia="Consolas" w:cs="Consolas"/>
          <w:sz w:val="22"/>
          <w:shd w:val="clear" w:fill="EFF0F1"/>
        </w:rPr>
        <w:t>/user/</w:t>
      </w:r>
      <w:r>
        <w:rPr>
          <w:rFonts w:ascii="Arial" w:hAnsi="Arial" w:eastAsia="等线" w:cs="Arial"/>
          <w:sz w:val="22"/>
        </w:rPr>
        <w:t xml:space="preserve">，前台统一由 </w:t>
      </w:r>
      <w:r>
        <w:rPr>
          <w:rFonts w:ascii="Consolas" w:hAnsi="Consolas" w:eastAsia="Consolas" w:cs="Consolas"/>
          <w:sz w:val="22"/>
          <w:shd w:val="clear" w:fill="EFF0F1"/>
        </w:rPr>
        <w:t>index.php</w:t>
      </w:r>
      <w:r>
        <w:rPr>
          <w:rFonts w:ascii="Arial" w:hAnsi="Arial" w:eastAsia="等线" w:cs="Arial"/>
          <w:sz w:val="22"/>
        </w:rPr>
        <w:t xml:space="preserve"> 路由解析，模板内可直接调用PHP变量与内置函数。</w:t>
      </w:r>
    </w:p>
    <w:p w14:paraId="60C55F0F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3.1 全局通用变量（全模板可用）</w:t>
      </w:r>
      <w:bookmarkEnd w:id="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0FA4790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FD8E1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变量/函数名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7A2D8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类型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70017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说明</w:t>
            </w:r>
          </w:p>
        </w:tc>
      </w:tr>
      <w:tr w14:paraId="3FD97F2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32F0C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$lang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1A33F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对象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23327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 xml:space="preserve">多语言实例，通过 </w:t>
            </w:r>
            <w:r>
              <w:rPr>
                <w:rFonts w:ascii="Consolas" w:hAnsi="Consolas" w:eastAsia="Consolas" w:cs="Consolas"/>
                <w:sz w:val="22"/>
                <w:shd w:val="clear" w:fill="EFF0F1"/>
              </w:rPr>
              <w:t>$lang-&gt;get('key')</w:t>
            </w:r>
            <w:r>
              <w:rPr>
                <w:rFonts w:ascii="Arial" w:hAnsi="Arial" w:eastAsia="等线" w:cs="Arial"/>
                <w:sz w:val="22"/>
              </w:rPr>
              <w:t xml:space="preserve"> 获取翻译文本</w:t>
            </w:r>
          </w:p>
        </w:tc>
      </w:tr>
      <w:tr w14:paraId="103528E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3E9B0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$current_lang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79D8F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字符串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8240CF3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当前站点语言代码（zh-cn / en-us）</w:t>
            </w:r>
          </w:p>
        </w:tc>
      </w:tr>
      <w:tr w14:paraId="50BA952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F56E2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$siteLogo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4AE99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字符串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F1A2A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网站Logo图片路径（读取系统设置配置）</w:t>
            </w:r>
          </w:p>
        </w:tc>
      </w:tr>
      <w:tr w14:paraId="404CA9D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EA0AEDC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$userGold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5D11A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整数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CE1AB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登录用户金币数量，未登录默认0</w:t>
            </w:r>
          </w:p>
        </w:tc>
      </w:tr>
      <w:tr w14:paraId="590E1D3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BCF3F8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$seo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CB14A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数组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E1219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当前页面SEO信息，包含title、keywords、description</w:t>
            </w:r>
          </w:p>
        </w:tc>
      </w:tr>
      <w:tr w14:paraId="41EA581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D49939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$db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8FB3ED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对象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A20A5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数据库实例，</w:t>
            </w:r>
            <w:r>
              <w:rPr>
                <w:rFonts w:ascii="Arial" w:hAnsi="Arial" w:eastAsia="等线" w:cs="Arial"/>
                <w:b/>
                <w:sz w:val="22"/>
              </w:rPr>
              <w:t>不推荐模板内直接调用查询</w:t>
            </w:r>
          </w:p>
        </w:tc>
      </w:tr>
      <w:tr w14:paraId="5C314E5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62C27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isLoggedIn()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3E327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函数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5F7E6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判断用户是否登录，返回布尔值</w:t>
            </w:r>
          </w:p>
        </w:tc>
      </w:tr>
      <w:tr w14:paraId="0AC612C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C3684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isAdmin()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B09C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函数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18657D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判断是否为管理员（仅后台生效）</w:t>
            </w:r>
          </w:p>
        </w:tc>
      </w:tr>
      <w:tr w14:paraId="0062235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B57C60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showAd()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745B4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函数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2A4C69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输出指定位置广告，VIP用户自动隐藏广告</w:t>
            </w:r>
          </w:p>
        </w:tc>
      </w:tr>
    </w:tbl>
    <w:p w14:paraId="406A07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调用示例</w:t>
      </w:r>
      <w:r>
        <w:rPr>
          <w:rFonts w:ascii="Arial" w:hAnsi="Arial" w:eastAsia="等线" w:cs="Arial"/>
          <w:sz w:val="22"/>
        </w:rPr>
        <w:t>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A28090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09379E8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 if (isLoggedIn()): ?&gt;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&lt;a href="/user/"&gt;个人中心&lt;/a&gt;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 endif; ?&gt;</w:t>
            </w:r>
          </w:p>
        </w:tc>
      </w:tr>
    </w:tbl>
    <w:p w14:paraId="2C580E1B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3.2 各页面模板专属变量</w:t>
      </w:r>
      <w:bookmarkEnd w:id="7"/>
    </w:p>
    <w:p w14:paraId="79B299CE">
      <w:pPr>
        <w:spacing w:before="260" w:after="120" w:line="288" w:lineRule="auto"/>
        <w:ind w:left="0"/>
        <w:jc w:val="left"/>
        <w:outlineLvl w:val="3"/>
      </w:pPr>
      <w:bookmarkStart w:id="8" w:name="heading_8"/>
      <w:r>
        <w:rPr>
          <w:rFonts w:ascii="Arial" w:hAnsi="Arial" w:eastAsia="等线" w:cs="Arial"/>
          <w:b/>
          <w:sz w:val="28"/>
        </w:rPr>
        <w:t>首页（/templates/home.php）</w:t>
      </w:r>
      <w:bookmarkEnd w:id="8"/>
    </w:p>
    <w:p w14:paraId="484A5A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</w:t>
      </w:r>
      <w:r>
        <w:rPr>
          <w:rFonts w:ascii="Arial" w:hAnsi="Arial" w:eastAsia="等线" w:cs="Arial"/>
          <w:sz w:val="22"/>
        </w:rPr>
        <w:t xml:space="preserve"> 、 </w:t>
      </w:r>
      <w:r>
        <w:rPr>
          <w:rFonts w:ascii="Consolas" w:hAnsi="Consolas" w:eastAsia="Consolas" w:cs="Consolas"/>
          <w:sz w:val="22"/>
          <w:shd w:val="clear" w:fill="EFF0F1"/>
        </w:rPr>
        <w:t>/index.php</w:t>
      </w:r>
    </w:p>
    <w:p w14:paraId="7E888CA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</w:t>
      </w:r>
      <w:r>
        <w:rPr>
          <w:rFonts w:ascii="Consolas" w:hAnsi="Consolas" w:eastAsia="Consolas" w:cs="Consolas"/>
          <w:sz w:val="22"/>
          <w:shd w:val="clear" w:fill="EFF0F1"/>
        </w:rPr>
        <w:t>$banners</w:t>
      </w:r>
      <w:r>
        <w:rPr>
          <w:rFonts w:ascii="Arial" w:hAnsi="Arial" w:eastAsia="等线" w:cs="Arial"/>
          <w:sz w:val="22"/>
        </w:rPr>
        <w:t>（首页轮播）、</w:t>
      </w:r>
      <w:r>
        <w:rPr>
          <w:rFonts w:ascii="Consolas" w:hAnsi="Consolas" w:eastAsia="Consolas" w:cs="Consolas"/>
          <w:sz w:val="22"/>
          <w:shd w:val="clear" w:fill="EFF0F1"/>
        </w:rPr>
        <w:t>$latestNovels</w:t>
      </w:r>
      <w:r>
        <w:rPr>
          <w:rFonts w:ascii="Arial" w:hAnsi="Arial" w:eastAsia="等线" w:cs="Arial"/>
          <w:sz w:val="22"/>
        </w:rPr>
        <w:t>（最新小说）、</w:t>
      </w:r>
      <w:r>
        <w:rPr>
          <w:rFonts w:ascii="Consolas" w:hAnsi="Consolas" w:eastAsia="Consolas" w:cs="Consolas"/>
          <w:sz w:val="22"/>
          <w:shd w:val="clear" w:fill="EFF0F1"/>
        </w:rPr>
        <w:t>$topViews</w:t>
      </w:r>
      <w:r>
        <w:rPr>
          <w:rFonts w:ascii="Arial" w:hAnsi="Arial" w:eastAsia="等线" w:cs="Arial"/>
          <w:sz w:val="22"/>
        </w:rPr>
        <w:t>（点击榜）、</w:t>
      </w:r>
      <w:r>
        <w:rPr>
          <w:rFonts w:ascii="Consolas" w:hAnsi="Consolas" w:eastAsia="Consolas" w:cs="Consolas"/>
          <w:sz w:val="22"/>
          <w:shd w:val="clear" w:fill="EFF0F1"/>
        </w:rPr>
        <w:t>$topUpdate</w:t>
      </w:r>
      <w:r>
        <w:rPr>
          <w:rFonts w:ascii="Arial" w:hAnsi="Arial" w:eastAsia="等线" w:cs="Arial"/>
          <w:sz w:val="22"/>
        </w:rPr>
        <w:t>（最近更新榜）</w:t>
      </w:r>
    </w:p>
    <w:p w14:paraId="0220DE83">
      <w:pPr>
        <w:spacing w:before="260" w:after="120" w:line="288" w:lineRule="auto"/>
        <w:ind w:left="0"/>
        <w:jc w:val="left"/>
        <w:outlineLvl w:val="3"/>
      </w:pPr>
      <w:bookmarkStart w:id="9" w:name="heading_9"/>
      <w:r>
        <w:rPr>
          <w:rFonts w:ascii="Arial" w:hAnsi="Arial" w:eastAsia="等线" w:cs="Arial"/>
          <w:b/>
          <w:sz w:val="28"/>
        </w:rPr>
        <w:t>书库页（/templates/library.php）</w:t>
      </w:r>
      <w:bookmarkEnd w:id="9"/>
    </w:p>
    <w:p w14:paraId="49EA4AB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/library</w:t>
      </w:r>
    </w:p>
    <w:p w14:paraId="6D22824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核心变量：全部分类、分页小说列表、分类筛选、字数筛选、分页参数等</w:t>
      </w:r>
    </w:p>
    <w:p w14:paraId="2135F38D">
      <w:pPr>
        <w:spacing w:before="260" w:after="120" w:line="288" w:lineRule="auto"/>
        <w:ind w:left="0"/>
        <w:jc w:val="left"/>
        <w:outlineLvl w:val="3"/>
      </w:pPr>
      <w:bookmarkStart w:id="10" w:name="heading_10"/>
      <w:r>
        <w:rPr>
          <w:rFonts w:ascii="Arial" w:hAnsi="Arial" w:eastAsia="等线" w:cs="Arial"/>
          <w:b/>
          <w:sz w:val="28"/>
        </w:rPr>
        <w:t>小说详情页（/templates/novel_detail.php）</w:t>
      </w:r>
      <w:bookmarkEnd w:id="10"/>
    </w:p>
    <w:p w14:paraId="416554F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/novel/{id}</w:t>
      </w:r>
    </w:p>
    <w:p w14:paraId="2FCCA19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核心变量：小说完整信息、章节列表、总字数</w:t>
      </w:r>
    </w:p>
    <w:p w14:paraId="66C8D09D">
      <w:pPr>
        <w:spacing w:before="260" w:after="120" w:line="288" w:lineRule="auto"/>
        <w:ind w:left="0"/>
        <w:jc w:val="left"/>
        <w:outlineLvl w:val="3"/>
      </w:pPr>
      <w:bookmarkStart w:id="11" w:name="heading_11"/>
      <w:r>
        <w:rPr>
          <w:rFonts w:ascii="Arial" w:hAnsi="Arial" w:eastAsia="等线" w:cs="Arial"/>
          <w:b/>
          <w:sz w:val="28"/>
        </w:rPr>
        <w:t>阅读页（/templates/read.php）</w:t>
      </w:r>
      <w:bookmarkEnd w:id="11"/>
    </w:p>
    <w:p w14:paraId="7559865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路由：</w:t>
      </w:r>
      <w:r>
        <w:rPr>
          <w:rFonts w:ascii="Consolas" w:hAnsi="Consolas" w:eastAsia="Consolas" w:cs="Consolas"/>
          <w:sz w:val="22"/>
          <w:shd w:val="clear" w:fill="EFF0F1"/>
        </w:rPr>
        <w:t>/read/{novel_id}/{chapter_id}</w:t>
      </w:r>
    </w:p>
    <w:p w14:paraId="069BE9A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核心变量：小说信息、当前章节内容、上下章节数据</w:t>
      </w:r>
    </w:p>
    <w:p w14:paraId="27D374D4">
      <w:pPr>
        <w:spacing w:before="260" w:after="120" w:line="288" w:lineRule="auto"/>
        <w:ind w:left="0"/>
        <w:jc w:val="left"/>
        <w:outlineLvl w:val="3"/>
      </w:pPr>
      <w:bookmarkStart w:id="12" w:name="heading_12"/>
      <w:r>
        <w:rPr>
          <w:rFonts w:ascii="Arial" w:hAnsi="Arial" w:eastAsia="等线" w:cs="Arial"/>
          <w:b/>
          <w:sz w:val="28"/>
        </w:rPr>
        <w:t>排行榜、作者页、搜索页</w:t>
      </w:r>
      <w:bookmarkEnd w:id="12"/>
    </w:p>
    <w:p w14:paraId="2D29AEA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自带完整排序、筛选、分页、验证码校验变量，适配全站榜单与检索功能</w:t>
      </w:r>
    </w:p>
    <w:p w14:paraId="40702290">
      <w:pPr>
        <w:spacing w:before="260" w:after="120" w:line="288" w:lineRule="auto"/>
        <w:ind w:left="0"/>
        <w:jc w:val="left"/>
        <w:outlineLvl w:val="3"/>
      </w:pPr>
      <w:bookmarkStart w:id="13" w:name="heading_13"/>
      <w:r>
        <w:rPr>
          <w:rFonts w:ascii="Arial" w:hAnsi="Arial" w:eastAsia="等线" w:cs="Arial"/>
          <w:b/>
          <w:sz w:val="28"/>
        </w:rPr>
        <w:t>用户中心（/user/）</w:t>
      </w:r>
      <w:bookmarkEnd w:id="13"/>
    </w:p>
    <w:p w14:paraId="6A629B4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统一通用变量：</w:t>
      </w:r>
      <w:r>
        <w:rPr>
          <w:rFonts w:ascii="Consolas" w:hAnsi="Consolas" w:eastAsia="Consolas" w:cs="Consolas"/>
          <w:sz w:val="22"/>
          <w:shd w:val="clear" w:fill="EFF0F1"/>
        </w:rPr>
        <w:t>$user</w:t>
      </w:r>
      <w:r>
        <w:rPr>
          <w:rFonts w:ascii="Arial" w:hAnsi="Arial" w:eastAsia="等线" w:cs="Arial"/>
          <w:sz w:val="22"/>
        </w:rPr>
        <w:t>（用户全部信息）、</w:t>
      </w:r>
      <w:r>
        <w:rPr>
          <w:rFonts w:ascii="Consolas" w:hAnsi="Consolas" w:eastAsia="Consolas" w:cs="Consolas"/>
          <w:sz w:val="22"/>
          <w:shd w:val="clear" w:fill="EFF0F1"/>
        </w:rPr>
        <w:t>$vipActive</w:t>
      </w:r>
      <w:r>
        <w:rPr>
          <w:rFonts w:ascii="Arial" w:hAnsi="Arial" w:eastAsia="等线" w:cs="Arial"/>
          <w:sz w:val="22"/>
        </w:rPr>
        <w:t>（VIP有效状态）</w:t>
      </w:r>
    </w:p>
    <w:p w14:paraId="4548BA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细分页面：仪表盘、资料编辑、书架、阅读历史、金币明细、签到、VIP充值、登录注册等专属变量全覆盖</w:t>
      </w:r>
    </w:p>
    <w:p w14:paraId="312EA84A">
      <w:pPr>
        <w:spacing w:before="300" w:after="120" w:line="288" w:lineRule="auto"/>
        <w:ind w:left="0"/>
        <w:jc w:val="left"/>
        <w:outlineLvl w:val="2"/>
      </w:pPr>
      <w:bookmarkStart w:id="14" w:name="heading_14"/>
      <w:r>
        <w:rPr>
          <w:rFonts w:ascii="Arial" w:hAnsi="Arial" w:eastAsia="等线" w:cs="Arial"/>
          <w:b/>
          <w:sz w:val="30"/>
        </w:rPr>
        <w:t>3.3 模板开发规范</w:t>
      </w:r>
      <w:bookmarkEnd w:id="14"/>
    </w:p>
    <w:p w14:paraId="19492150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安全输出</w:t>
      </w:r>
      <w:r>
        <w:rPr>
          <w:rFonts w:ascii="Arial" w:hAnsi="Arial" w:eastAsia="等线" w:cs="Arial"/>
          <w:sz w:val="22"/>
        </w:rPr>
        <w:t>：所有动态输出内容必须使用</w:t>
      </w:r>
      <w:r>
        <w:rPr>
          <w:rFonts w:ascii="Consolas" w:hAnsi="Consolas" w:eastAsia="Consolas" w:cs="Consolas"/>
          <w:sz w:val="22"/>
          <w:shd w:val="clear" w:fill="EFF0F1"/>
        </w:rPr>
        <w:t>h()</w:t>
      </w:r>
      <w:r>
        <w:rPr>
          <w:rFonts w:ascii="Arial" w:hAnsi="Arial" w:eastAsia="等线" w:cs="Arial"/>
          <w:sz w:val="22"/>
        </w:rPr>
        <w:t xml:space="preserve"> 函数转义，例：</w:t>
      </w:r>
      <w:r>
        <w:rPr>
          <w:rFonts w:ascii="Consolas" w:hAnsi="Consolas" w:eastAsia="Consolas" w:cs="Consolas"/>
          <w:sz w:val="22"/>
          <w:shd w:val="clear" w:fill="EFF0F1"/>
        </w:rPr>
        <w:t>&lt;?= h($novel['title']) ?&gt;</w:t>
      </w:r>
    </w:p>
    <w:p w14:paraId="5F3BEF0D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多语言适配</w:t>
      </w:r>
      <w:r>
        <w:rPr>
          <w:rFonts w:ascii="Arial" w:hAnsi="Arial" w:eastAsia="等线" w:cs="Arial"/>
          <w:sz w:val="22"/>
        </w:rPr>
        <w:t xml:space="preserve">：前台固定文字优先使用 </w:t>
      </w:r>
      <w:r>
        <w:rPr>
          <w:rFonts w:ascii="Consolas" w:hAnsi="Consolas" w:eastAsia="Consolas" w:cs="Consolas"/>
          <w:sz w:val="22"/>
          <w:shd w:val="clear" w:fill="EFF0F1"/>
        </w:rPr>
        <w:t>$lang-&gt;get('key')</w:t>
      </w:r>
      <w:r>
        <w:rPr>
          <w:rFonts w:ascii="Arial" w:hAnsi="Arial" w:eastAsia="等线" w:cs="Arial"/>
          <w:sz w:val="22"/>
        </w:rPr>
        <w:t xml:space="preserve"> 调用语言包</w:t>
      </w:r>
    </w:p>
    <w:p w14:paraId="7148244C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广告调用</w:t>
      </w:r>
      <w:r>
        <w:rPr>
          <w:rFonts w:ascii="Arial" w:hAnsi="Arial" w:eastAsia="等线" w:cs="Arial"/>
          <w:sz w:val="22"/>
        </w:rPr>
        <w:t xml:space="preserve">：统一使用 </w:t>
      </w:r>
      <w:r>
        <w:rPr>
          <w:rFonts w:ascii="Consolas" w:hAnsi="Consolas" w:eastAsia="Consolas" w:cs="Consolas"/>
          <w:sz w:val="22"/>
          <w:shd w:val="clear" w:fill="EFF0F1"/>
        </w:rPr>
        <w:t>showAd('位置名')</w:t>
      </w:r>
      <w:r>
        <w:rPr>
          <w:rFonts w:ascii="Arial" w:hAnsi="Arial" w:eastAsia="等线" w:cs="Arial"/>
          <w:sz w:val="22"/>
        </w:rPr>
        <w:t>，自动适配VIP免广告机制</w:t>
      </w:r>
    </w:p>
    <w:p w14:paraId="6B6E79A9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资源路径</w:t>
      </w:r>
      <w:r>
        <w:rPr>
          <w:rFonts w:ascii="Arial" w:hAnsi="Arial" w:eastAsia="等线" w:cs="Arial"/>
          <w:sz w:val="22"/>
        </w:rPr>
        <w:t>：静态CSS/JS文件统一使用绝对路径</w:t>
      </w:r>
    </w:p>
    <w:p w14:paraId="457C1994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性能规范</w:t>
      </w:r>
      <w:r>
        <w:rPr>
          <w:rFonts w:ascii="Arial" w:hAnsi="Arial" w:eastAsia="等线" w:cs="Arial"/>
          <w:sz w:val="22"/>
        </w:rPr>
        <w:t>：禁止在模板内直接执行数据库查询，所有数据预加载处理</w:t>
      </w:r>
    </w:p>
    <w:p w14:paraId="7A5EBF24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样式修改</w:t>
      </w:r>
      <w:r>
        <w:rPr>
          <w:rFonts w:ascii="Arial" w:hAnsi="Arial" w:eastAsia="等线" w:cs="Arial"/>
          <w:sz w:val="22"/>
        </w:rPr>
        <w:t>：禁止直接修改原样式文件，建议新增自定义样式文件二次开发</w:t>
      </w:r>
    </w:p>
    <w:p w14:paraId="3C10BB98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1F1822F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📊 自定义榜单（DiyBlock）完全指南</w:t>
      </w:r>
      <w:bookmarkEnd w:id="15"/>
    </w:p>
    <w:p w14:paraId="00C3D1A5">
      <w:pPr>
        <w:spacing w:before="300" w:after="120" w:line="288" w:lineRule="auto"/>
        <w:ind w:left="0"/>
        <w:jc w:val="left"/>
        <w:outlineLvl w:val="2"/>
      </w:pPr>
      <w:bookmarkStart w:id="16" w:name="heading_16"/>
      <w:r>
        <w:rPr>
          <w:rFonts w:ascii="Arial" w:hAnsi="Arial" w:eastAsia="等线" w:cs="Arial"/>
          <w:b/>
          <w:sz w:val="30"/>
        </w:rPr>
        <w:t>4.1 功能介绍</w:t>
      </w:r>
      <w:bookmarkEnd w:id="16"/>
    </w:p>
    <w:p w14:paraId="3BC6BF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DiyBlock 是系统内置的可视化数据块功能，支持后台自定义小说榜单规则（分类、状态、排序、时间、字数等），自带缓存机制，无需改代码即可生成各类榜单、推荐列表，大幅降低二次开发成本。</w:t>
      </w:r>
    </w:p>
    <w:p w14:paraId="77D874E7">
      <w:pPr>
        <w:spacing w:before="300" w:after="120" w:line="288" w:lineRule="auto"/>
        <w:ind w:left="0"/>
        <w:jc w:val="left"/>
        <w:outlineLvl w:val="2"/>
      </w:pPr>
      <w:bookmarkStart w:id="17" w:name="heading_17"/>
      <w:r>
        <w:rPr>
          <w:rFonts w:ascii="Arial" w:hAnsi="Arial" w:eastAsia="等线" w:cs="Arial"/>
          <w:b/>
          <w:sz w:val="30"/>
        </w:rPr>
        <w:t>4.2 后台创建流程</w:t>
      </w:r>
      <w:bookmarkEnd w:id="17"/>
    </w:p>
    <w:p w14:paraId="0F552775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后台进入：</w:t>
      </w:r>
      <w:r>
        <w:rPr>
          <w:rFonts w:ascii="Arial" w:hAnsi="Arial" w:eastAsia="等线" w:cs="Arial"/>
          <w:b/>
          <w:sz w:val="22"/>
        </w:rPr>
        <w:t>自定义榜单 → 添加新榜单</w:t>
      </w:r>
    </w:p>
    <w:p w14:paraId="5F7768A1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填写核心参数：榜单唯一标识、后台备注名称、展示数量、分类筛选、连载状态、排序方式、统计时间段、缓存时间、字数范围</w:t>
      </w:r>
    </w:p>
    <w:p w14:paraId="2ECB82EE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保存生成榜单，支持后台手动刷新缓存、修改配置</w:t>
      </w:r>
    </w:p>
    <w:p w14:paraId="52A6FF4F">
      <w:pPr>
        <w:spacing w:before="300" w:after="120" w:line="288" w:lineRule="auto"/>
        <w:ind w:left="0"/>
        <w:jc w:val="left"/>
        <w:outlineLvl w:val="2"/>
      </w:pPr>
      <w:bookmarkStart w:id="18" w:name="heading_18"/>
      <w:r>
        <w:rPr>
          <w:rFonts w:ascii="Arial" w:hAnsi="Arial" w:eastAsia="等线" w:cs="Arial"/>
          <w:b/>
          <w:sz w:val="30"/>
        </w:rPr>
        <w:t>4.3 前台调用方式</w:t>
      </w:r>
      <w:bookmarkEnd w:id="18"/>
    </w:p>
    <w:p w14:paraId="157A7A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通过两个内置函数快速调用：</w:t>
      </w:r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7F02C8B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E3AE4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获取榜单数据数组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$myBlockData = DiyString('榜单唯一标识');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// 获取榜单后台备注标题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$myBlockTitle = DiyStrTitle('榜单唯一标识');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5C017A97">
      <w:pPr>
        <w:spacing w:before="300" w:after="120" w:line="288" w:lineRule="auto"/>
        <w:ind w:left="0"/>
        <w:jc w:val="left"/>
        <w:outlineLvl w:val="2"/>
      </w:pPr>
      <w:bookmarkStart w:id="19" w:name="heading_19"/>
      <w:r>
        <w:rPr>
          <w:rFonts w:ascii="Arial" w:hAnsi="Arial" w:eastAsia="等线" w:cs="Arial"/>
          <w:b/>
          <w:sz w:val="30"/>
        </w:rPr>
        <w:t>4.4 缓存机制</w:t>
      </w:r>
      <w:bookmarkEnd w:id="19"/>
    </w:p>
    <w:p w14:paraId="0688D293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缓存时间＞0：首次访问查询数据库并缓存数据，有效期内直接读取缓存</w:t>
      </w:r>
    </w:p>
    <w:p w14:paraId="63302D33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修改榜单配置、后台手动刷新，会自动清空缓存并重新生成数据</w:t>
      </w:r>
    </w:p>
    <w:p w14:paraId="39C14231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缓存时间=0：关闭缓存，每次访问实时查询数据库</w:t>
      </w:r>
    </w:p>
    <w:p w14:paraId="4869AADC">
      <w:pPr>
        <w:spacing w:before="300" w:after="120" w:line="288" w:lineRule="auto"/>
        <w:ind w:left="0"/>
        <w:jc w:val="left"/>
        <w:outlineLvl w:val="2"/>
      </w:pPr>
      <w:bookmarkStart w:id="20" w:name="heading_20"/>
      <w:r>
        <w:rPr>
          <w:rFonts w:ascii="Arial" w:hAnsi="Arial" w:eastAsia="等线" w:cs="Arial"/>
          <w:b/>
          <w:sz w:val="30"/>
        </w:rPr>
        <w:t>4.5 内置通用榜单推荐</w:t>
      </w:r>
      <w:bookmarkEnd w:id="20"/>
    </w:p>
    <w:p w14:paraId="40110E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后台可直接创建以下通用榜单，适配首页全部展示场景：latest_novels（最新小说）、top_views（总点击榜）、top_update（最近更新）、featured_novels（推荐作品）、related_novels（猜你喜欢）</w:t>
      </w:r>
    </w:p>
    <w:p w14:paraId="693052C2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547CDAB">
      <w:pPr>
        <w:spacing w:before="320" w:after="120" w:line="288" w:lineRule="auto"/>
        <w:ind w:left="0"/>
        <w:jc w:val="left"/>
        <w:outlineLvl w:val="1"/>
      </w:pPr>
      <w:bookmarkStart w:id="21" w:name="heading_21"/>
      <w:r>
        <w:rPr>
          <w:rFonts w:ascii="Arial" w:hAnsi="Arial" w:eastAsia="等线" w:cs="Arial"/>
          <w:b/>
          <w:sz w:val="32"/>
        </w:rPr>
        <w:t>🔗 伪静态配置</w:t>
      </w:r>
      <w:bookmarkEnd w:id="21"/>
    </w:p>
    <w:p w14:paraId="358EE41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后台「伪静态规则」页面可自动识别服务器，以下为通用标准规则，直接复制使用即可。</w:t>
      </w:r>
    </w:p>
    <w:p w14:paraId="1DCB8396">
      <w:pPr>
        <w:spacing w:before="300" w:after="120" w:line="288" w:lineRule="auto"/>
        <w:ind w:left="0"/>
        <w:jc w:val="left"/>
        <w:outlineLvl w:val="2"/>
      </w:pPr>
      <w:bookmarkStart w:id="22" w:name="heading_22"/>
      <w:r>
        <w:rPr>
          <w:rFonts w:ascii="Arial" w:hAnsi="Arial" w:eastAsia="等线" w:cs="Arial"/>
          <w:b/>
          <w:sz w:val="30"/>
        </w:rPr>
        <w:t>Apache（.htaccess）</w:t>
      </w:r>
      <w:bookmarkEnd w:id="22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2C125B9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3D3F53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apache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RewriteEngine On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RewriteBase /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RewriteCond %{REQUEST_FILENAME} !-f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RewriteCond %{REQUEST_FILENAME} !-d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^(.*)$ index.php?$1 [L,QSA]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^novel/(\d+)/?$ index.php?action=novel&amp;id=$1 [L,QSA]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^read/(\d+)/(\d+)/?$ index.php?action=read&amp;novel_id=$1&amp;chapter_id=$2 [L,QSA]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RewriteRule ^user/([a-z]+)/?$ index.php?user=$1 [L,QSA]</w:t>
            </w:r>
          </w:p>
        </w:tc>
      </w:tr>
    </w:tbl>
    <w:p w14:paraId="427DEE6D">
      <w:pPr>
        <w:spacing w:before="300" w:after="120" w:line="288" w:lineRule="auto"/>
        <w:ind w:left="0"/>
        <w:jc w:val="left"/>
        <w:outlineLvl w:val="2"/>
      </w:pPr>
      <w:bookmarkStart w:id="23" w:name="heading_23"/>
      <w:r>
        <w:rPr>
          <w:rFonts w:ascii="Arial" w:hAnsi="Arial" w:eastAsia="等线" w:cs="Arial"/>
          <w:b/>
          <w:sz w:val="30"/>
        </w:rPr>
        <w:t>Nginx</w:t>
      </w:r>
      <w:bookmarkEnd w:id="2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1C2B2F9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ABC839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nginx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location /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try_files $uri $uri/ /index.php?$args;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location /novel/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rewrite ^/novel/(\d+)/?$ /index.php?action=novel&amp;id=$1 last;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location /read/ 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rewrite ^/read/(\d+)/(\d+)/?$ /index.php?action=read&amp;novel_id=$1&amp;chapter_id=$2 last;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</w:p>
        </w:tc>
      </w:tr>
    </w:tbl>
    <w:p w14:paraId="0837C8C4">
      <w:pPr>
        <w:spacing w:before="300" w:after="120" w:line="288" w:lineRule="auto"/>
        <w:ind w:left="0"/>
        <w:jc w:val="left"/>
        <w:outlineLvl w:val="2"/>
      </w:pPr>
      <w:bookmarkStart w:id="24" w:name="heading_24"/>
      <w:r>
        <w:rPr>
          <w:rFonts w:ascii="Arial" w:hAnsi="Arial" w:eastAsia="等线" w:cs="Arial"/>
          <w:b/>
          <w:sz w:val="30"/>
        </w:rPr>
        <w:t>IIS</w:t>
      </w:r>
      <w:bookmarkEnd w:id="24"/>
    </w:p>
    <w:p w14:paraId="5F767C3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完整 web.config 规则可直接在后台伪静态页面复制</w:t>
      </w:r>
    </w:p>
    <w:p w14:paraId="2409BD9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配置注意</w:t>
      </w:r>
      <w:r>
        <w:rPr>
          <w:rFonts w:ascii="Arial" w:hAnsi="Arial" w:eastAsia="等线" w:cs="Arial"/>
          <w:sz w:val="22"/>
        </w:rPr>
        <w:t>：伪静态生效后，需在后台系统设置中核对网站域名配置，避免路由失效</w:t>
      </w:r>
    </w:p>
    <w:p w14:paraId="2842E15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638BE220">
      <w:pPr>
        <w:spacing w:before="320" w:after="120" w:line="288" w:lineRule="auto"/>
        <w:ind w:left="0"/>
        <w:jc w:val="left"/>
        <w:outlineLvl w:val="1"/>
      </w:pPr>
      <w:bookmarkStart w:id="25" w:name="heading_25"/>
      <w:r>
        <w:rPr>
          <w:rFonts w:ascii="Arial" w:hAnsi="Arial" w:eastAsia="等线" w:cs="Arial"/>
          <w:b/>
          <w:sz w:val="32"/>
        </w:rPr>
        <w:t>❓ 常见问题</w:t>
      </w:r>
      <w:bookmarkEnd w:id="25"/>
    </w:p>
    <w:p w14:paraId="64A8E3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Q1：安装提示数据库连接失败</w:t>
      </w:r>
    </w:p>
    <w:p w14:paraId="29D838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核对数据库地址、账号、密码、数据库名，确认MySQL服务正常运行，服务器端口开放。</w:t>
      </w:r>
    </w:p>
    <w:p w14:paraId="494C23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Q2：注册无法收到邮件验证码</w:t>
      </w:r>
    </w:p>
    <w:p w14:paraId="6F28CDE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检查后台SMTP配置，确认邮箱授权码、端口（465/587）正确，服务器已开放对应端口。</w:t>
      </w:r>
    </w:p>
    <w:p w14:paraId="1380EA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Q3：小说封面修改不生效</w:t>
      </w:r>
    </w:p>
    <w:p w14:paraId="07F32AF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检查 </w:t>
      </w:r>
      <w:r>
        <w:rPr>
          <w:rFonts w:ascii="Consolas" w:hAnsi="Consolas" w:eastAsia="Consolas" w:cs="Consolas"/>
          <w:sz w:val="22"/>
          <w:shd w:val="clear" w:fill="EFF0F1"/>
        </w:rPr>
        <w:t>/data/covers/</w:t>
      </w:r>
      <w:r>
        <w:rPr>
          <w:rFonts w:ascii="Arial" w:hAnsi="Arial" w:eastAsia="等线" w:cs="Arial"/>
          <w:sz w:val="22"/>
        </w:rPr>
        <w:t xml:space="preserve"> 目录读写权限，清除浏览器缓存，确认图片格式合规。</w:t>
      </w:r>
    </w:p>
    <w:p w14:paraId="7DD6E15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Q4：阅读页提示章节文件不存在</w:t>
      </w:r>
    </w:p>
    <w:p w14:paraId="48F264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章节内容存储为独立TXT文件，检查 </w:t>
      </w:r>
      <w:r>
        <w:rPr>
          <w:rFonts w:ascii="Consolas" w:hAnsi="Consolas" w:eastAsia="Consolas" w:cs="Consolas"/>
          <w:sz w:val="22"/>
          <w:shd w:val="clear" w:fill="EFF0F1"/>
        </w:rPr>
        <w:t>/data/chapters/</w:t>
      </w:r>
      <w:r>
        <w:rPr>
          <w:rFonts w:ascii="Arial" w:hAnsi="Arial" w:eastAsia="等线" w:cs="Arial"/>
          <w:sz w:val="22"/>
        </w:rPr>
        <w:t xml:space="preserve"> 权限，误删文件可后台重新编辑章节恢复。</w:t>
      </w:r>
    </w:p>
    <w:p w14:paraId="569742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Q5：自定义榜单无数据</w:t>
      </w:r>
    </w:p>
    <w:p w14:paraId="7855907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核对榜单筛选条件是否过严，后台手动刷新缓存，确认数据库存在对应数据。</w:t>
      </w:r>
    </w:p>
    <w:p w14:paraId="61A1B0A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Q6：支付回调失败</w:t>
      </w:r>
    </w:p>
    <w:p w14:paraId="4E79A93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确认支付接口参数完整，异步回调地址为公网可访问地址，排查服务器防火墙拦截。</w:t>
      </w:r>
    </w:p>
    <w:p w14:paraId="769092C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Q7：如何新增自定义页面</w:t>
      </w:r>
    </w:p>
    <w:p w14:paraId="1E34D3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新建模板文件、编写对应handler函数、配置路由、新增SEO参数即可完成自定义页面开发。</w:t>
      </w:r>
    </w:p>
    <w:p w14:paraId="50D9599E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E419508">
      <w:pPr>
        <w:spacing w:before="320" w:after="120" w:line="288" w:lineRule="auto"/>
        <w:ind w:left="0"/>
        <w:jc w:val="left"/>
        <w:outlineLvl w:val="1"/>
      </w:pPr>
      <w:bookmarkStart w:id="26" w:name="heading_26"/>
      <w:r>
        <w:rPr>
          <w:rFonts w:ascii="Arial" w:hAnsi="Arial" w:eastAsia="等线" w:cs="Arial"/>
          <w:b/>
          <w:sz w:val="32"/>
        </w:rPr>
        <w:t>📞 技术支持</w:t>
      </w:r>
      <w:bookmarkEnd w:id="26"/>
    </w:p>
    <w:p w14:paraId="4C8138D4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官网</w:t>
      </w:r>
      <w:r>
        <w:rPr>
          <w:rFonts w:hint="eastAsia" w:ascii="Arial" w:hAnsi="Arial" w:eastAsia="等线" w:cs="Arial"/>
          <w:b/>
          <w:sz w:val="22"/>
          <w:lang w:val="en-US" w:eastAsia="zh-CN"/>
        </w:rPr>
        <w:t>支持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</w:rPr>
        <w:t>https://www.enovelcms.cn/</w:t>
      </w:r>
    </w:p>
    <w:p w14:paraId="2E66150D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技术博客</w:t>
      </w:r>
      <w:r>
        <w:rPr>
          <w:rFonts w:ascii="Arial" w:hAnsi="Arial" w:eastAsia="等线" w:cs="Arial"/>
          <w:sz w:val="22"/>
        </w:rPr>
        <w:t>：https://www.wslogs.cn/</w:t>
      </w:r>
      <w:bookmarkStart w:id="27" w:name="_GoBack"/>
      <w:bookmarkEnd w:id="27"/>
    </w:p>
    <w:p w14:paraId="7597F2A0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交流QQ群</w:t>
      </w:r>
      <w:r>
        <w:rPr>
          <w:rFonts w:ascii="Arial" w:hAnsi="Arial" w:eastAsia="等线" w:cs="Arial"/>
          <w:sz w:val="22"/>
        </w:rPr>
        <w:t>：162244086</w:t>
      </w:r>
    </w:p>
    <w:p w14:paraId="7167182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免责声明</w:t>
      </w:r>
      <w:r>
        <w:rPr>
          <w:rFonts w:ascii="Arial" w:hAnsi="Arial" w:eastAsia="等线" w:cs="Arial"/>
          <w:sz w:val="22"/>
        </w:rPr>
        <w:t>：本程序仅供个人学习、研究使用，请勿用于非法商业运营，违规使用造成的一切纠纷，作者与平台概不负责。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4FE0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4AD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61FADE"/>
    <w:multiLevelType w:val="singleLevel"/>
    <w:tmpl w:val="8461FADE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9288B902"/>
    <w:multiLevelType w:val="singleLevel"/>
    <w:tmpl w:val="9288B90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9C8AC8EF"/>
    <w:multiLevelType w:val="singleLevel"/>
    <w:tmpl w:val="9C8AC8E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5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C8879AEF"/>
    <w:multiLevelType w:val="singleLevel"/>
    <w:tmpl w:val="C8879A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0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D7F9FE59"/>
    <w:multiLevelType w:val="singleLevel"/>
    <w:tmpl w:val="D7F9FE59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2">
    <w:nsid w:val="DCBA6B53"/>
    <w:multiLevelType w:val="singleLevel"/>
    <w:tmpl w:val="DCBA6B5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3">
    <w:nsid w:val="F4B5D9F5"/>
    <w:multiLevelType w:val="singleLevel"/>
    <w:tmpl w:val="F4B5D9F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4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0053208E"/>
    <w:multiLevelType w:val="singleLevel"/>
    <w:tmpl w:val="0053208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0E640482"/>
    <w:multiLevelType w:val="singleLevel"/>
    <w:tmpl w:val="0E640482"/>
    <w:lvl w:ilvl="0" w:tentative="0">
      <w:start w:val="6"/>
      <w:numFmt w:val="decimal"/>
      <w:lvlText w:val="%1."/>
      <w:lvlJc w:val="left"/>
      <w:rPr>
        <w:color w:val="3370FF"/>
      </w:rPr>
    </w:lvl>
  </w:abstractNum>
  <w:abstractNum w:abstractNumId="19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2470EC97"/>
    <w:multiLevelType w:val="singleLevel"/>
    <w:tmpl w:val="2470EC97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1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39A0D9AC"/>
    <w:multiLevelType w:val="singleLevel"/>
    <w:tmpl w:val="39A0D9AC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4">
    <w:nsid w:val="46A08BB8"/>
    <w:multiLevelType w:val="singleLevel"/>
    <w:tmpl w:val="46A08BB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4C1BAE26"/>
    <w:multiLevelType w:val="singleLevel"/>
    <w:tmpl w:val="4C1BAE26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6">
    <w:nsid w:val="4D4DC07F"/>
    <w:multiLevelType w:val="singleLevel"/>
    <w:tmpl w:val="4D4DC07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7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1">
    <w:nsid w:val="60382F6E"/>
    <w:multiLevelType w:val="singleLevel"/>
    <w:tmpl w:val="60382F6E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32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5"/>
  </w:num>
  <w:num w:numId="2">
    <w:abstractNumId w:val="10"/>
  </w:num>
  <w:num w:numId="3">
    <w:abstractNumId w:val="29"/>
  </w:num>
  <w:num w:numId="4">
    <w:abstractNumId w:val="8"/>
  </w:num>
  <w:num w:numId="5">
    <w:abstractNumId w:val="6"/>
  </w:num>
  <w:num w:numId="6">
    <w:abstractNumId w:val="17"/>
  </w:num>
  <w:num w:numId="7">
    <w:abstractNumId w:val="21"/>
  </w:num>
  <w:num w:numId="8">
    <w:abstractNumId w:val="33"/>
  </w:num>
  <w:num w:numId="9">
    <w:abstractNumId w:val="16"/>
  </w:num>
  <w:num w:numId="10">
    <w:abstractNumId w:val="2"/>
  </w:num>
  <w:num w:numId="11">
    <w:abstractNumId w:val="22"/>
  </w:num>
  <w:num w:numId="12">
    <w:abstractNumId w:val="30"/>
  </w:num>
  <w:num w:numId="13">
    <w:abstractNumId w:val="9"/>
  </w:num>
  <w:num w:numId="14">
    <w:abstractNumId w:val="26"/>
  </w:num>
  <w:num w:numId="15">
    <w:abstractNumId w:val="13"/>
  </w:num>
  <w:num w:numId="16">
    <w:abstractNumId w:val="20"/>
  </w:num>
  <w:num w:numId="17">
    <w:abstractNumId w:val="12"/>
  </w:num>
  <w:num w:numId="18">
    <w:abstractNumId w:val="11"/>
  </w:num>
  <w:num w:numId="19">
    <w:abstractNumId w:val="4"/>
  </w:num>
  <w:num w:numId="20">
    <w:abstractNumId w:val="25"/>
  </w:num>
  <w:num w:numId="21">
    <w:abstractNumId w:val="31"/>
  </w:num>
  <w:num w:numId="22">
    <w:abstractNumId w:val="18"/>
  </w:num>
  <w:num w:numId="23">
    <w:abstractNumId w:val="24"/>
  </w:num>
  <w:num w:numId="24">
    <w:abstractNumId w:val="5"/>
  </w:num>
  <w:num w:numId="25">
    <w:abstractNumId w:val="35"/>
  </w:num>
  <w:num w:numId="26">
    <w:abstractNumId w:val="34"/>
  </w:num>
  <w:num w:numId="27">
    <w:abstractNumId w:val="7"/>
  </w:num>
  <w:num w:numId="28">
    <w:abstractNumId w:val="32"/>
  </w:num>
  <w:num w:numId="29">
    <w:abstractNumId w:val="3"/>
  </w:num>
  <w:num w:numId="30">
    <w:abstractNumId w:val="23"/>
  </w:num>
  <w:num w:numId="31">
    <w:abstractNumId w:val="1"/>
  </w:num>
  <w:num w:numId="32">
    <w:abstractNumId w:val="28"/>
  </w:num>
  <w:num w:numId="33">
    <w:abstractNumId w:val="36"/>
  </w:num>
  <w:num w:numId="34">
    <w:abstractNumId w:val="0"/>
  </w:num>
  <w:num w:numId="35">
    <w:abstractNumId w:val="19"/>
  </w:num>
  <w:num w:numId="36">
    <w:abstractNumId w:val="27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41C07"/>
    <w:rsid w:val="067C482C"/>
    <w:rsid w:val="20B3147E"/>
    <w:rsid w:val="30A5546D"/>
    <w:rsid w:val="6E6A2E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2612</Words>
  <Characters>4058</Characters>
  <TotalTime>71</TotalTime>
  <ScaleCrop>false</ScaleCrop>
  <LinksUpToDate>false</LinksUpToDate>
  <CharactersWithSpaces>4198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2026-04-25T15:59:00Z</dcterms:created>
  <dc:creator>Apache POI</dc:creator>
  <cp:lastModifiedBy>Administrator</cp:lastModifiedBy>
  <dcterms:modified xsi:type="dcterms:W3CDTF">2026-06-17T14:21:23Z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eyJoZGlkIjoiOGE5YTQxM2EyYThkYWQ3MTljZDFhZjlkNjk3MTQwMmUifQ==</vt:lpwstr>
  </property>
  <property fmtid="{D5CDD505-2E9C-101B-9397-08002B2CF9AE}" pid="3" name="KSOProductBuildVer">
    <vt:lpwstr>2052-12.1.0.23125</vt:lpwstr>
  </property>
  <property fmtid="{D5CDD505-2E9C-101B-9397-08002B2CF9AE}" pid="4" name="ICV">
    <vt:lpwstr>48AAEA894B8B475690EACD00608828C7_13</vt:lpwstr>
  </property>
</Properties>
</file>